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8307837" name="e2471760-1ec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806214" name="e2471760-1ec0-11f1-961e-67285233754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alle Schlafzimmer / WC /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9042102" name="4de4398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45755" name="4de43980-1ec1-11f1-961e-6728523375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21214" name="84493e3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427164" name="84493e30-1ec1-11f1-961e-6728523375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6010136" name="aa14fe6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019809" name="aa14fe60-1ec1-11f1-961e-6728523375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0472658" name="418f38f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390074" name="418f38f0-1ec2-11f1-961e-6728523375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9193809" name="7538ee3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712240" name="7538ee30-1ec2-11f1-961e-67285233754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0809663" name="ac4b980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719450" name="ac4b9800-1ec2-11f1-961e-6728523375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1115849" name="10940c7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942281" name="10940c70-1ec3-11f1-961e-67285233754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5576845" name="257d984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543797" name="257d9840-1ec3-11f1-961e-6728523375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3986974" name="3738c78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574163" name="3738c780-1ec3-11f1-961e-6728523375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9024313" name="44e3ecc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452229" name="44e3ecc0-1ec3-11f1-961e-67285233754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/ Decke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5565028" name="ab86cbf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263520" name="ab86cbf0-1ec3-11f1-961e-6728523375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912258" name="2b6664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119734" name="2b666470-1ec4-11f1-961e-6728523375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3706253" name="7c3a12c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399518" name="7c3a12c0-1ec4-11f1-961e-6728523375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9600736" name="96e80f5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65832" name="96e80f50-1ec4-11f1-961e-6728523375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8626916" name="c9679c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815350" name="c9679c70-1ec4-11f1-961e-67285233754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4670804" name="9fba18c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731555" name="9fba18c0-1ec5-11f1-961e-6728523375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9499444" name="b5e880a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01124" name="b5e880a0-1ec5-11f1-961e-6728523375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8452315" name="c6ded94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139544" name="c6ded940-1ec5-11f1-961e-6728523375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2243973" name="d89f38a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486452" name="d89f38a0-1ec5-11f1-961e-67285233754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1015740" name="31e42830-1ec6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074960" name="31e42830-1ec6-11f1-961e-67285233754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4763910" name="8a0ef530-1ec6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311221" name="8a0ef530-1ec6-11f1-961e-67285233754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6888833" name="6d71dd6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093556" name="6d71dd60-1ec7-11f1-961e-67285233754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4486918" name="a25c9e2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328925" name="a25c9e20-1ec7-11f1-961e-6728523375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Seonerstrasse 21, 5503 Schafisheim</w:t>
          </w:r>
        </w:p>
        <w:p>
          <w:pPr>
            <w:spacing w:before="0" w:after="0"/>
          </w:pPr>
          <w:r>
            <w:t>785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